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22D47" w14:textId="260ED4A3" w:rsidR="00B26348" w:rsidRDefault="001849A6">
      <w:pPr>
        <w:pStyle w:val="Heading1"/>
      </w:pPr>
      <w:r>
        <w:t xml:space="preserve">39. </w:t>
      </w:r>
      <w:r w:rsidR="00680FF6">
        <w:t>Company</w:t>
      </w:r>
      <w:r>
        <w:t xml:space="preserve"> Leadership - Incident Review Meeting</w:t>
      </w:r>
    </w:p>
    <w:p w14:paraId="45FFF248" w14:textId="77777777" w:rsidR="00B26348" w:rsidRDefault="00000000">
      <w:r>
        <w:rPr>
          <w:i/>
        </w:rPr>
        <w:t>Incident Review Meeting &amp; Attendees</w:t>
      </w:r>
      <w:r>
        <w:rPr>
          <w:i/>
        </w:rPr>
        <w:br/>
        <w:t>(via Teams)</w:t>
      </w:r>
      <w:r>
        <w:rPr>
          <w:i/>
        </w:rPr>
        <w:br/>
        <w:t>schedule within 48 hours of the incident</w:t>
      </w:r>
      <w:r>
        <w:rPr>
          <w:i/>
        </w:rPr>
        <w:br/>
        <w:t>hold meeting within two weeks of incident</w:t>
      </w:r>
      <w:r>
        <w:rPr>
          <w:i/>
        </w:rPr>
        <w:br/>
        <w:t>send calendar invite to Review Mtg Attendees</w:t>
      </w:r>
      <w:r>
        <w:rPr>
          <w:i/>
        </w:rPr>
        <w:br/>
        <w:t>Subject line of invite: Level X Incident – Incident Type – Group</w:t>
      </w:r>
      <w:r>
        <w:rPr>
          <w:i/>
        </w:rPr>
        <w:br/>
        <w:t>Level 1 (Optional)</w:t>
      </w:r>
      <w:r>
        <w:rPr>
          <w:i/>
        </w:rPr>
        <w:br/>
        <w:t>•</w:t>
      </w:r>
      <w:r>
        <w:rPr>
          <w:i/>
        </w:rPr>
        <w:br/>
        <w:t>Project Team &amp; Executive</w:t>
      </w:r>
      <w:r>
        <w:rPr>
          <w:i/>
        </w:rPr>
        <w:br/>
        <w:t>•</w:t>
      </w:r>
      <w:r>
        <w:rPr>
          <w:i/>
        </w:rPr>
        <w:br/>
        <w:t>Regional Director</w:t>
      </w:r>
      <w:r>
        <w:rPr>
          <w:i/>
        </w:rPr>
        <w:br/>
        <w:t>•</w:t>
      </w:r>
      <w:r>
        <w:rPr>
          <w:i/>
        </w:rPr>
        <w:br/>
        <w:t>District/Group Safety Manager</w:t>
      </w:r>
      <w:r>
        <w:rPr>
          <w:i/>
        </w:rPr>
        <w:br/>
        <w:t>Level 2</w:t>
      </w:r>
      <w:r>
        <w:rPr>
          <w:i/>
        </w:rPr>
        <w:br/>
        <w:t>– Level 1 plus:</w:t>
      </w:r>
      <w:r>
        <w:rPr>
          <w:i/>
        </w:rPr>
        <w:br/>
        <w:t>•</w:t>
      </w:r>
      <w:r>
        <w:rPr>
          <w:i/>
        </w:rPr>
        <w:br/>
        <w:t>District Manager &amp; Group Manager</w:t>
      </w:r>
      <w:r>
        <w:rPr>
          <w:i/>
        </w:rPr>
        <w:br/>
        <w:t>•</w:t>
      </w:r>
      <w:r>
        <w:rPr>
          <w:i/>
        </w:rPr>
        <w:br/>
        <w:t>Paul Levin</w:t>
      </w:r>
      <w:r>
        <w:rPr>
          <w:i/>
        </w:rPr>
        <w:br/>
        <w:t>Level 3</w:t>
      </w:r>
      <w:r>
        <w:rPr>
          <w:i/>
        </w:rPr>
        <w:br/>
        <w:t>- Level 2 plus:</w:t>
      </w:r>
      <w:r>
        <w:rPr>
          <w:i/>
        </w:rPr>
        <w:br/>
        <w:t>•</w:t>
      </w:r>
      <w:r>
        <w:rPr>
          <w:i/>
        </w:rPr>
        <w:br/>
        <w:t>Mike Hoover, CEO</w:t>
      </w:r>
    </w:p>
    <w:p w14:paraId="06FE86CE" w14:textId="77777777" w:rsidR="00B26348" w:rsidRDefault="00000000">
      <w:r>
        <w:rPr>
          <w:b/>
        </w:rPr>
        <w:t>681. Start the review meeting with a discussion on Beliefs that were relevant to the incident:</w:t>
      </w:r>
      <w:r>
        <w:rPr>
          <w:i/>
          <w:color w:val="666666"/>
          <w:sz w:val="16"/>
        </w:rPr>
        <w:t xml:space="preserve">  [Reference document]</w:t>
      </w:r>
    </w:p>
    <w:p w14:paraId="6D864DB9" w14:textId="77777777" w:rsidR="00B26348" w:rsidRDefault="00000000">
      <w:r>
        <w:t>Attach/link file(s): ________________________________________________________________________________</w:t>
      </w:r>
    </w:p>
    <w:p w14:paraId="54609796" w14:textId="77777777" w:rsidR="00B26348" w:rsidRDefault="00000000">
      <w:r>
        <w:t>__________________________________________________________________________________________</w:t>
      </w:r>
    </w:p>
    <w:p w14:paraId="18A42631" w14:textId="77777777" w:rsidR="00B26348" w:rsidRDefault="00000000">
      <w:r>
        <w:rPr>
          <w:b/>
        </w:rPr>
        <w:t>682. Review Meeting Date &amp; Time</w:t>
      </w:r>
      <w:r>
        <w:rPr>
          <w:i/>
          <w:color w:val="666666"/>
          <w:sz w:val="16"/>
        </w:rPr>
        <w:t xml:space="preserve">  [Date time]</w:t>
      </w:r>
    </w:p>
    <w:p w14:paraId="6C59F153" w14:textId="77777777" w:rsidR="00B26348" w:rsidRDefault="00000000">
      <w:r>
        <w:t>Date/time: __________________________________________________________________________________________</w:t>
      </w:r>
    </w:p>
    <w:p w14:paraId="518C00F3" w14:textId="77777777" w:rsidR="00B26348" w:rsidRDefault="00000000">
      <w:r>
        <w:rPr>
          <w:b/>
        </w:rPr>
        <w:t>683. Review Meeting Attendees</w:t>
      </w:r>
      <w:r>
        <w:rPr>
          <w:i/>
          <w:color w:val="666666"/>
          <w:sz w:val="16"/>
        </w:rPr>
        <w:t xml:space="preserve">  [People]</w:t>
      </w:r>
    </w:p>
    <w:p w14:paraId="030D579A" w14:textId="77777777" w:rsidR="00B26348" w:rsidRDefault="00000000">
      <w:r>
        <w:t>Person/name: __________________________________________________________________________________________</w:t>
      </w:r>
    </w:p>
    <w:p w14:paraId="31E662F2" w14:textId="77777777" w:rsidR="00B26348" w:rsidRDefault="00000000">
      <w:r>
        <w:rPr>
          <w:b/>
        </w:rPr>
        <w:t>684. Additional Notes/Comments/Write-in Attendees</w:t>
      </w:r>
      <w:r>
        <w:rPr>
          <w:i/>
          <w:color w:val="666666"/>
          <w:sz w:val="16"/>
        </w:rPr>
        <w:t xml:space="preserve">  [Text Short]</w:t>
      </w:r>
    </w:p>
    <w:p w14:paraId="6E6EBA00" w14:textId="77777777" w:rsidR="00B26348" w:rsidRDefault="00000000">
      <w:r>
        <w:t>Response: ________________________________________________________________________________</w:t>
      </w:r>
    </w:p>
    <w:p w14:paraId="28E28BE9" w14:textId="77777777" w:rsidR="00B26348" w:rsidRDefault="00000000">
      <w:r>
        <w:t>__________________________________________________________________________________________</w:t>
      </w:r>
    </w:p>
    <w:p w14:paraId="161E3181" w14:textId="77777777" w:rsidR="00B26348" w:rsidRDefault="00000000">
      <w:r>
        <w:rPr>
          <w:b/>
        </w:rPr>
        <w:t>685. Finish the review meeting with a discussion on Actions that our team will take (in addition to other causal factors and corrective actions that were identified)</w:t>
      </w:r>
      <w:r>
        <w:rPr>
          <w:i/>
          <w:color w:val="666666"/>
          <w:sz w:val="16"/>
        </w:rPr>
        <w:t xml:space="preserve">  [Reference document]</w:t>
      </w:r>
    </w:p>
    <w:p w14:paraId="1F5DDCC2" w14:textId="77777777" w:rsidR="00B26348" w:rsidRDefault="00000000">
      <w:r>
        <w:t>Attach/link file(s): ________________________________________________________________________________</w:t>
      </w:r>
    </w:p>
    <w:p w14:paraId="6EEACF79" w14:textId="77777777" w:rsidR="00B26348" w:rsidRDefault="00000000">
      <w:r>
        <w:t>__________________________________________________________________________________________</w:t>
      </w:r>
    </w:p>
    <w:p w14:paraId="41263C5C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